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FF4" w:rsidRPr="00DD4FF4" w:rsidRDefault="00DD4FF4" w:rsidP="00DD4FF4">
      <w:pPr>
        <w:pStyle w:val="Balk1"/>
        <w:jc w:val="right"/>
        <w:rPr>
          <w:rFonts w:ascii="Times New Roman" w:hAnsi="Times New Roman" w:cs="Times New Roman"/>
          <w:b w:val="0"/>
          <w:color w:val="auto"/>
          <w:sz w:val="22"/>
          <w:szCs w:val="22"/>
          <w:lang w:val="tr-TR"/>
        </w:rPr>
      </w:pPr>
      <w:r w:rsidRPr="00DD4FF4">
        <w:rPr>
          <w:rFonts w:ascii="Times New Roman" w:hAnsi="Times New Roman" w:cs="Times New Roman"/>
          <w:b w:val="0"/>
          <w:color w:val="auto"/>
          <w:sz w:val="22"/>
          <w:szCs w:val="22"/>
          <w:lang w:val="tr-TR"/>
        </w:rPr>
        <w:t>…/…/202</w:t>
      </w:r>
    </w:p>
    <w:p w:rsidR="00300FD8" w:rsidRDefault="008649BE" w:rsidP="00DD4FF4">
      <w:pPr>
        <w:pStyle w:val="Balk1"/>
        <w:jc w:val="center"/>
        <w:rPr>
          <w:rFonts w:ascii="Times New Roman" w:hAnsi="Times New Roman" w:cs="Times New Roman"/>
          <w:color w:val="auto"/>
          <w:lang w:val="tr-TR"/>
        </w:rPr>
      </w:pPr>
      <w:r w:rsidRPr="008649BE">
        <w:rPr>
          <w:rFonts w:ascii="Times New Roman" w:hAnsi="Times New Roman" w:cs="Times New Roman"/>
          <w:color w:val="auto"/>
          <w:lang w:val="tr-TR"/>
        </w:rPr>
        <w:t>Kadın ve Genç Çalışan Sayısı Beyanı</w:t>
      </w:r>
    </w:p>
    <w:p w:rsidR="00DD4FF4" w:rsidRPr="00DD4FF4" w:rsidRDefault="00DD4FF4" w:rsidP="00DD4FF4">
      <w:pPr>
        <w:rPr>
          <w:lang w:val="tr-TR"/>
        </w:rPr>
      </w:pPr>
    </w:p>
    <w:p w:rsidR="00300FD8" w:rsidRPr="00B03EA7" w:rsidRDefault="00300FD8" w:rsidP="00300FD8">
      <w:pPr>
        <w:rPr>
          <w:rFonts w:ascii="Times New Roman" w:hAnsi="Times New Roman" w:cs="Times New Roman"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>Açıklama</w:t>
      </w:r>
    </w:p>
    <w:p w:rsidR="00AD0FF7" w:rsidRDefault="00B03EA7" w:rsidP="00300FD8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 xml:space="preserve">Bu belge zorunlu bir belge değildir. Ancak 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2025 Yılı </w:t>
      </w:r>
      <w:r w:rsidR="006B7197">
        <w:rPr>
          <w:rFonts w:ascii="Times New Roman" w:hAnsi="Times New Roman" w:cs="Times New Roman"/>
          <w:sz w:val="20"/>
          <w:szCs w:val="20"/>
          <w:lang w:val="tr-TR"/>
        </w:rPr>
        <w:t xml:space="preserve">Üretimde </w:t>
      </w:r>
      <w:bookmarkStart w:id="0" w:name="_GoBack"/>
      <w:bookmarkEnd w:id="0"/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Yeşil ve Sosyal Kapsayıcı Kalkınma Hızlandırıcı Mali Destek Programı kapsamında değerlendirme aşamasında aşağıdaki koşulları sağlayan başvuru sahiplerine değerlendirme aşamasında ek puan verilecektir. </w:t>
      </w:r>
    </w:p>
    <w:p w:rsidR="00F14249" w:rsidRPr="008D718C" w:rsidRDefault="00F14249" w:rsidP="00F14249">
      <w:pPr>
        <w:keepLines/>
        <w:widowControl w:val="0"/>
        <w:adjustRightInd w:val="0"/>
        <w:spacing w:after="0" w:line="0" w:lineRule="atLeast"/>
        <w:jc w:val="both"/>
        <w:textAlignment w:val="baseline"/>
        <w:rPr>
          <w:rFonts w:cs="Times New Roman"/>
          <w:b/>
          <w:color w:val="FF0000"/>
          <w:lang w:val="tr-TR"/>
        </w:rPr>
      </w:pPr>
      <w:r w:rsidRPr="008D718C">
        <w:rPr>
          <w:rFonts w:cs="Times New Roman"/>
          <w:b/>
          <w:color w:val="FF0000"/>
          <w:lang w:val="tr-TR"/>
        </w:rPr>
        <w:t xml:space="preserve">Varsa her bir proje ortağı için bu doküman </w:t>
      </w:r>
      <w:r w:rsidR="00961B8E">
        <w:rPr>
          <w:rFonts w:cs="Times New Roman"/>
          <w:b/>
          <w:color w:val="FF0000"/>
          <w:lang w:val="tr-TR"/>
        </w:rPr>
        <w:t xml:space="preserve">ayrı ayrı </w:t>
      </w:r>
      <w:r w:rsidRPr="008D718C">
        <w:rPr>
          <w:rFonts w:cs="Times New Roman"/>
          <w:b/>
          <w:color w:val="FF0000"/>
          <w:lang w:val="tr-TR"/>
        </w:rPr>
        <w:t>doldurulmalıdır.</w:t>
      </w:r>
    </w:p>
    <w:p w:rsidR="00F14249" w:rsidRDefault="00F14249" w:rsidP="00300FD8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AD0FF7" w:rsidTr="00AD0FF7">
        <w:tc>
          <w:tcPr>
            <w:tcW w:w="4315" w:type="dxa"/>
          </w:tcPr>
          <w:p w:rsidR="00AD0FF7" w:rsidRPr="00AD0FF7" w:rsidRDefault="00AD0FF7" w:rsidP="00AD0FF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AD0FF7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Mikro ve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küçük ölçekli işletmeler için</w:t>
            </w:r>
          </w:p>
        </w:tc>
        <w:tc>
          <w:tcPr>
            <w:tcW w:w="4315" w:type="dxa"/>
          </w:tcPr>
          <w:p w:rsidR="00AD0FF7" w:rsidRPr="00AD0FF7" w:rsidRDefault="00AD0FF7" w:rsidP="00AD0FF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AD0FF7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Koopera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tif ve üretici birlikleri için</w:t>
            </w:r>
          </w:p>
        </w:tc>
      </w:tr>
      <w:tr w:rsidR="00AD0FF7" w:rsidRPr="006B7197" w:rsidTr="00AD0FF7">
        <w:tc>
          <w:tcPr>
            <w:tcW w:w="4315" w:type="dxa"/>
          </w:tcPr>
          <w:p w:rsidR="00AD0FF7" w:rsidRPr="00AD0FF7" w:rsidRDefault="0081242C" w:rsidP="00AD0F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Kadınlara/gençlere(18-35</w:t>
            </w:r>
            <w:r w:rsidR="00AD0FF7" w:rsidRPr="00AD0FF7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yaş) ait veya hâkim ortaklığı kadınlara/gençlere ait olan işletmeler,</w:t>
            </w:r>
          </w:p>
        </w:tc>
        <w:tc>
          <w:tcPr>
            <w:tcW w:w="4315" w:type="dxa"/>
          </w:tcPr>
          <w:p w:rsidR="00AD0FF7" w:rsidRPr="00AD0FF7" w:rsidRDefault="00AD0FF7" w:rsidP="00AD0F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0FF7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Kadınlar/gençler</w:t>
            </w:r>
            <w:r w:rsidR="0081242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(18-35</w:t>
            </w: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yaş) t</w:t>
            </w:r>
            <w:r w:rsidRPr="00AD0FF7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arafından yönetilen kooperatifler/üretici birlikleri,</w:t>
            </w:r>
          </w:p>
        </w:tc>
      </w:tr>
      <w:tr w:rsidR="00AD0FF7" w:rsidRPr="006B7197" w:rsidTr="00AD0FF7">
        <w:tc>
          <w:tcPr>
            <w:tcW w:w="4315" w:type="dxa"/>
          </w:tcPr>
          <w:p w:rsidR="00AD0FF7" w:rsidRPr="00AD0FF7" w:rsidRDefault="00AD0FF7" w:rsidP="00AD0F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0FF7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Kadınlar/gençler tarafından yönetilen işletmeler,</w:t>
            </w:r>
          </w:p>
        </w:tc>
        <w:tc>
          <w:tcPr>
            <w:tcW w:w="4315" w:type="dxa"/>
          </w:tcPr>
          <w:p w:rsidR="00AD0FF7" w:rsidRPr="00AD0FF7" w:rsidRDefault="00AD0FF7" w:rsidP="00AD0F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AD0FF7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Üyelerinin %50'sinden fazlası kadın/genç olan kooperatifler/üretici birlikleri.</w:t>
            </w:r>
          </w:p>
        </w:tc>
      </w:tr>
      <w:tr w:rsidR="00AD0FF7" w:rsidRPr="006B7197" w:rsidTr="00AD0FF7">
        <w:tc>
          <w:tcPr>
            <w:tcW w:w="4315" w:type="dxa"/>
          </w:tcPr>
          <w:p w:rsidR="00AD0FF7" w:rsidRPr="00AD0FF7" w:rsidRDefault="00AD0FF7" w:rsidP="00AD0F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AD0FF7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Çalışanlarının %50'sinden fazlası kadın/genç olan işletmeler.</w:t>
            </w:r>
          </w:p>
        </w:tc>
        <w:tc>
          <w:tcPr>
            <w:tcW w:w="4315" w:type="dxa"/>
          </w:tcPr>
          <w:p w:rsidR="00AD0FF7" w:rsidRDefault="00AD0FF7" w:rsidP="00AD0F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:rsidR="008D718C" w:rsidRDefault="008D718C">
      <w:pPr>
        <w:rPr>
          <w:rFonts w:ascii="Times New Roman" w:hAnsi="Times New Roman" w:cs="Times New Roman"/>
          <w:b/>
          <w:lang w:val="tr-TR"/>
        </w:rPr>
      </w:pPr>
    </w:p>
    <w:p w:rsidR="00356279" w:rsidRPr="008649BE" w:rsidRDefault="00D764B2">
      <w:pPr>
        <w:rPr>
          <w:rFonts w:ascii="Times New Roman" w:hAnsi="Times New Roman" w:cs="Times New Roman"/>
          <w:b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Kurum/Kuruluş/İşletme Unvanı:</w:t>
      </w:r>
    </w:p>
    <w:p w:rsidR="00356279" w:rsidRPr="008649BE" w:rsidRDefault="00D764B2">
      <w:pPr>
        <w:rPr>
          <w:rFonts w:ascii="Times New Roman" w:hAnsi="Times New Roman" w:cs="Times New Roman"/>
          <w:b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SGK Sicil Numarası:</w:t>
      </w:r>
    </w:p>
    <w:p w:rsidR="00D764B2" w:rsidRPr="008649BE" w:rsidRDefault="00D764B2">
      <w:pPr>
        <w:rPr>
          <w:rFonts w:ascii="Times New Roman" w:hAnsi="Times New Roman" w:cs="Times New Roman"/>
          <w:b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İlgili Dönem:</w:t>
      </w:r>
    </w:p>
    <w:p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Aşağıda, </w:t>
      </w:r>
      <w:r w:rsidR="00DE6221">
        <w:rPr>
          <w:rFonts w:ascii="Times New Roman" w:hAnsi="Times New Roman" w:cs="Times New Roman"/>
          <w:b/>
          <w:lang w:val="tr-TR"/>
        </w:rPr>
        <w:t>TR21/25/ALT_SGA Üretimde</w:t>
      </w:r>
      <w:r w:rsidR="00D764B2" w:rsidRPr="008649BE">
        <w:rPr>
          <w:rFonts w:ascii="Times New Roman" w:hAnsi="Times New Roman" w:cs="Times New Roman"/>
          <w:b/>
          <w:lang w:val="tr-TR"/>
        </w:rPr>
        <w:t xml:space="preserve"> </w:t>
      </w:r>
      <w:r w:rsidR="00D764B2" w:rsidRPr="008649BE">
        <w:rPr>
          <w:rFonts w:ascii="Times New Roman" w:hAnsi="Times New Roman" w:cs="Times New Roman"/>
          <w:b/>
          <w:color w:val="000000" w:themeColor="text1"/>
          <w:lang w:val="tr-TR"/>
        </w:rPr>
        <w:t>Yeşil ve Sosyal Kapsayıcı Kalkınma Hızlandırıcı Mali Destek Programı</w:t>
      </w:r>
      <w:r w:rsidR="00D764B2" w:rsidRPr="008649BE">
        <w:rPr>
          <w:rFonts w:ascii="Times New Roman" w:hAnsi="Times New Roman" w:cs="Times New Roman"/>
          <w:b/>
          <w:lang w:val="tr-TR"/>
        </w:rPr>
        <w:t>na</w:t>
      </w:r>
      <w:r w:rsidR="00D764B2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>uru tarihi itibarıyla firma</w:t>
      </w:r>
      <w:r w:rsidR="00746085">
        <w:rPr>
          <w:rFonts w:ascii="Times New Roman" w:hAnsi="Times New Roman" w:cs="Times New Roman"/>
          <w:lang w:val="tr-TR"/>
        </w:rPr>
        <w:t xml:space="preserve"> sahipleri,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:rsidR="00746085" w:rsidRPr="00746085" w:rsidRDefault="00B54DFE" w:rsidP="00D764B2">
      <w:pPr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Firma Sahip/Ortağına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6F3BFB" w:rsidTr="00746085">
        <w:tc>
          <w:tcPr>
            <w:tcW w:w="3038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2809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783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:rsidTr="00746085">
        <w:tc>
          <w:tcPr>
            <w:tcW w:w="3038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:rsidTr="00746085">
        <w:tc>
          <w:tcPr>
            <w:tcW w:w="3038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:rsidR="00B54DFE" w:rsidRDefault="00B54DFE" w:rsidP="00D764B2">
      <w:pPr>
        <w:jc w:val="both"/>
        <w:rPr>
          <w:rFonts w:ascii="Times New Roman" w:hAnsi="Times New Roman" w:cs="Times New Roman"/>
          <w:lang w:val="tr-TR"/>
        </w:rPr>
      </w:pPr>
    </w:p>
    <w:p w:rsidR="00746085" w:rsidRPr="00746085" w:rsidRDefault="00B54DFE" w:rsidP="00D764B2">
      <w:pPr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6F3BFB" w:rsidTr="00746085">
        <w:tc>
          <w:tcPr>
            <w:tcW w:w="2299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1966" w:type="dxa"/>
          </w:tcPr>
          <w:p w:rsidR="00746085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Görev/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Ünvan</w:t>
            </w:r>
            <w:proofErr w:type="spellEnd"/>
          </w:p>
        </w:tc>
        <w:tc>
          <w:tcPr>
            <w:tcW w:w="2179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186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:rsidTr="00746085">
        <w:tc>
          <w:tcPr>
            <w:tcW w:w="2299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:rsidTr="00746085">
        <w:tc>
          <w:tcPr>
            <w:tcW w:w="2299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:rsidR="00AD0FF7" w:rsidRDefault="00AD0FF7" w:rsidP="00D764B2">
      <w:pPr>
        <w:jc w:val="both"/>
        <w:rPr>
          <w:rFonts w:ascii="Times New Roman" w:hAnsi="Times New Roman" w:cs="Times New Roman"/>
          <w:lang w:val="tr-TR"/>
        </w:rPr>
      </w:pPr>
    </w:p>
    <w:p w:rsidR="00DD4FF4" w:rsidRDefault="00DD4FF4" w:rsidP="00D764B2">
      <w:pPr>
        <w:jc w:val="both"/>
        <w:rPr>
          <w:rFonts w:ascii="Times New Roman" w:hAnsi="Times New Roman" w:cs="Times New Roman"/>
          <w:lang w:val="tr-TR"/>
        </w:rPr>
      </w:pPr>
    </w:p>
    <w:p w:rsidR="00746085" w:rsidRPr="00746085" w:rsidRDefault="00B54DFE" w:rsidP="00D764B2">
      <w:pPr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lastRenderedPageBreak/>
        <w:t>Çalışanlara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356279" w:rsidRPr="006F3BFB" w:rsidTr="00746085">
        <w:tc>
          <w:tcPr>
            <w:tcW w:w="4315" w:type="dxa"/>
          </w:tcPr>
          <w:p w:rsidR="00356279" w:rsidRPr="0081242C" w:rsidRDefault="008649BE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Toplam Çalışan Sayısı</w:t>
            </w:r>
          </w:p>
        </w:tc>
        <w:tc>
          <w:tcPr>
            <w:tcW w:w="4315" w:type="dxa"/>
          </w:tcPr>
          <w:p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:rsidTr="00746085">
        <w:tc>
          <w:tcPr>
            <w:tcW w:w="4315" w:type="dxa"/>
          </w:tcPr>
          <w:p w:rsidR="00356279" w:rsidRPr="0081242C" w:rsidRDefault="008649BE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Kadın Çalışan Sayısı</w:t>
            </w:r>
          </w:p>
        </w:tc>
        <w:tc>
          <w:tcPr>
            <w:tcW w:w="4315" w:type="dxa"/>
          </w:tcPr>
          <w:p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:rsidTr="00746085">
        <w:tc>
          <w:tcPr>
            <w:tcW w:w="4315" w:type="dxa"/>
          </w:tcPr>
          <w:p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Çalışan Sayısı</w:t>
            </w:r>
          </w:p>
        </w:tc>
        <w:tc>
          <w:tcPr>
            <w:tcW w:w="4315" w:type="dxa"/>
          </w:tcPr>
          <w:p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:rsidTr="00746085">
        <w:tc>
          <w:tcPr>
            <w:tcW w:w="4315" w:type="dxa"/>
          </w:tcPr>
          <w:p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Kadın Çalışan</w:t>
            </w:r>
          </w:p>
        </w:tc>
        <w:tc>
          <w:tcPr>
            <w:tcW w:w="4315" w:type="dxa"/>
          </w:tcPr>
          <w:p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:rsidR="00D764B2" w:rsidRPr="006F3BFB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br/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>ayıtlarına ve/veya firmamızın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</w:t>
      </w:r>
      <w:r w:rsidR="00D764B2" w:rsidRPr="006F3BFB">
        <w:rPr>
          <w:rFonts w:ascii="Times New Roman" w:hAnsi="Times New Roman" w:cs="Times New Roman"/>
          <w:lang w:val="tr-TR"/>
        </w:rPr>
        <w:t xml:space="preserve">ve program tarafından istenen </w:t>
      </w:r>
      <w:r w:rsidR="00D764B2" w:rsidRPr="006F3BFB">
        <w:rPr>
          <w:rFonts w:ascii="Times New Roman" w:hAnsi="Times New Roman" w:cs="Times New Roman"/>
          <w:b/>
          <w:lang w:val="tr-TR"/>
        </w:rPr>
        <w:t xml:space="preserve">SGK prim gün sayısı toplamını gösteren </w:t>
      </w:r>
      <w:r w:rsidR="00064C89" w:rsidRPr="006F3BFB">
        <w:rPr>
          <w:rFonts w:ascii="Times New Roman" w:hAnsi="Times New Roman" w:cs="Times New Roman"/>
          <w:b/>
          <w:lang w:val="tr-TR"/>
        </w:rPr>
        <w:t>belge’ ye</w:t>
      </w:r>
      <w:r w:rsidR="00D764B2" w:rsidRPr="006F3BFB">
        <w:rPr>
          <w:rFonts w:ascii="Times New Roman" w:hAnsi="Times New Roman" w:cs="Times New Roman"/>
          <w:b/>
          <w:lang w:val="tr-TR"/>
        </w:rPr>
        <w:t xml:space="preserve"> uygun olarak</w:t>
      </w:r>
      <w:r w:rsidR="00D764B2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hazırlanmıştır. Talep edilmesi</w:t>
      </w:r>
      <w:r w:rsidR="00D764B2" w:rsidRPr="006F3BFB">
        <w:rPr>
          <w:rFonts w:ascii="Times New Roman" w:hAnsi="Times New Roman" w:cs="Times New Roman"/>
          <w:lang w:val="tr-TR"/>
        </w:rPr>
        <w:t xml:space="preserve"> hâlinde destekleyici belgeler</w:t>
      </w:r>
      <w:r w:rsidRPr="006F3BFB">
        <w:rPr>
          <w:rFonts w:ascii="Times New Roman" w:hAnsi="Times New Roman" w:cs="Times New Roman"/>
          <w:lang w:val="tr-TR"/>
        </w:rPr>
        <w:t xml:space="preserve"> sunulacaktır.</w:t>
      </w:r>
    </w:p>
    <w:p w:rsidR="00746085" w:rsidRDefault="00746085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</w:p>
    <w:p w:rsidR="00B03EA7" w:rsidRPr="00B03EA7" w:rsidRDefault="00B03EA7" w:rsidP="00B03EA7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>Başvuru sahibi, burada beyan edilen tüm bilgilerinin Trakya Kalkınma Ajansı tarafından;</w:t>
      </w:r>
      <w:r w:rsidR="006A1E09">
        <w:rPr>
          <w:rFonts w:ascii="Times New Roman" w:hAnsi="Times New Roman" w:cs="Times New Roman"/>
          <w:sz w:val="20"/>
          <w:szCs w:val="20"/>
          <w:lang w:val="tr-TR"/>
        </w:rPr>
        <w:t xml:space="preserve"> 6698 sayılı Kişisel Verilerin Korunması Kanunu kapsamında,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başvurus</w:t>
      </w:r>
      <w:r w:rsidR="0079671F">
        <w:rPr>
          <w:rFonts w:ascii="Times New Roman" w:hAnsi="Times New Roman" w:cs="Times New Roman"/>
          <w:sz w:val="20"/>
          <w:szCs w:val="20"/>
          <w:lang w:val="tr-TR"/>
        </w:rPr>
        <w:t>u yapılan projenin değerlendir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>me sürecinin yürütülmesi amacı ve Ajansın kişisel verilerin işlenmesine ilişkin aydınlatma metninde yer alan amaçlarla sınırlı olarak işlendiğine dair aydınlatıldığını beyan ve kabul eder.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6A1E09">
        <w:rPr>
          <w:rFonts w:ascii="Times New Roman" w:hAnsi="Times New Roman" w:cs="Times New Roman"/>
          <w:sz w:val="20"/>
          <w:szCs w:val="20"/>
          <w:lang w:val="tr-TR"/>
        </w:rPr>
        <w:t xml:space="preserve">Bağlantıda yer alan </w:t>
      </w:r>
      <w:hyperlink r:id="rId8" w:tgtFrame="_blank" w:history="1">
        <w:r w:rsidR="002B3C8F" w:rsidRPr="0079671F">
          <w:rPr>
            <w:rStyle w:val="Kpr"/>
            <w:lang w:val="tr-TR"/>
          </w:rPr>
          <w:t xml:space="preserve">Aydınlatma </w:t>
        </w:r>
        <w:proofErr w:type="spellStart"/>
        <w:r w:rsidR="002B3C8F" w:rsidRPr="0079671F">
          <w:rPr>
            <w:rStyle w:val="Kpr"/>
            <w:lang w:val="tr-TR"/>
          </w:rPr>
          <w:t>Metni</w:t>
        </w:r>
      </w:hyperlink>
      <w:r w:rsidR="006A1E09">
        <w:rPr>
          <w:rStyle w:val="Kpr"/>
          <w:lang w:val="tr-TR"/>
        </w:rPr>
        <w:t>’nin</w:t>
      </w:r>
      <w:proofErr w:type="spellEnd"/>
      <w:r w:rsidR="006A1E09">
        <w:rPr>
          <w:rStyle w:val="Kpr"/>
          <w:lang w:val="tr-TR"/>
        </w:rPr>
        <w:t xml:space="preserve"> okunması ve bilgi edinilmesi önem arz etmektedir.</w:t>
      </w:r>
    </w:p>
    <w:p w:rsidR="00746085" w:rsidRDefault="00746085" w:rsidP="00B03EA7">
      <w:pPr>
        <w:pStyle w:val="GvdeMetni"/>
        <w:spacing w:before="143"/>
        <w:rPr>
          <w:rFonts w:ascii="Times New Roman" w:hAnsi="Times New Roman" w:cs="Times New Roman"/>
          <w:b/>
          <w:lang w:val="tr-TR"/>
        </w:rPr>
      </w:pPr>
    </w:p>
    <w:p w:rsidR="00746085" w:rsidRDefault="00746085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</w:p>
    <w:p w:rsidR="00D764B2" w:rsidRPr="000E1254" w:rsidRDefault="00D764B2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 Kuruluş Yetkilisi/Yetkilileri</w:t>
      </w: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6B7197" w:rsidTr="00746085">
        <w:trPr>
          <w:trHeight w:val="555"/>
        </w:trPr>
        <w:tc>
          <w:tcPr>
            <w:tcW w:w="1277" w:type="pct"/>
          </w:tcPr>
          <w:p w:rsidR="00D764B2" w:rsidRPr="006F3BFB" w:rsidRDefault="00D764B2" w:rsidP="00746085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:rsidR="00D764B2" w:rsidRPr="006F3BFB" w:rsidRDefault="00D764B2">
            <w:pPr>
              <w:pStyle w:val="GvdeMetni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D764B2" w:rsidRPr="006F3BFB" w:rsidTr="00746085">
        <w:trPr>
          <w:trHeight w:val="396"/>
        </w:trPr>
        <w:tc>
          <w:tcPr>
            <w:tcW w:w="1277" w:type="pct"/>
            <w:hideMark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:rsidTr="00746085">
        <w:trPr>
          <w:trHeight w:val="377"/>
        </w:trPr>
        <w:tc>
          <w:tcPr>
            <w:tcW w:w="1277" w:type="pct"/>
            <w:hideMark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TC Kimlik No</w:t>
            </w:r>
          </w:p>
        </w:tc>
        <w:tc>
          <w:tcPr>
            <w:tcW w:w="1787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:rsidTr="00746085">
        <w:trPr>
          <w:trHeight w:val="377"/>
        </w:trPr>
        <w:tc>
          <w:tcPr>
            <w:tcW w:w="1277" w:type="pct"/>
            <w:hideMark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:rsidTr="00746085">
        <w:trPr>
          <w:trHeight w:val="393"/>
        </w:trPr>
        <w:tc>
          <w:tcPr>
            <w:tcW w:w="1277" w:type="pct"/>
            <w:hideMark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B7197" w:rsidTr="00746085">
        <w:trPr>
          <w:trHeight w:val="1682"/>
        </w:trPr>
        <w:tc>
          <w:tcPr>
            <w:tcW w:w="1277" w:type="pct"/>
            <w:hideMark/>
          </w:tcPr>
          <w:p w:rsidR="00CB09A3" w:rsidRDefault="00CB09A3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:rsidR="006F3BFB" w:rsidRPr="006F3BFB" w:rsidRDefault="006F3BFB" w:rsidP="006F3BFB">
      <w:pPr>
        <w:rPr>
          <w:lang w:val="tr-TR"/>
        </w:rPr>
      </w:pPr>
    </w:p>
    <w:p w:rsidR="00356279" w:rsidRPr="006F3BFB" w:rsidRDefault="00356279">
      <w:pPr>
        <w:rPr>
          <w:lang w:val="tr-TR"/>
        </w:rPr>
      </w:pPr>
    </w:p>
    <w:sectPr w:rsidR="00356279" w:rsidRPr="006F3BFB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EB8" w:rsidRDefault="006B5EB8" w:rsidP="00657C32">
      <w:pPr>
        <w:spacing w:after="0" w:line="240" w:lineRule="auto"/>
      </w:pPr>
      <w:r>
        <w:separator/>
      </w:r>
    </w:p>
  </w:endnote>
  <w:endnote w:type="continuationSeparator" w:id="0">
    <w:p w:rsidR="006B5EB8" w:rsidRDefault="006B5EB8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EB8" w:rsidRDefault="006B5EB8" w:rsidP="00657C32">
      <w:pPr>
        <w:spacing w:after="0" w:line="240" w:lineRule="auto"/>
      </w:pPr>
      <w:r>
        <w:separator/>
      </w:r>
    </w:p>
  </w:footnote>
  <w:footnote w:type="continuationSeparator" w:id="0">
    <w:p w:rsidR="006B5EB8" w:rsidRDefault="006B5EB8" w:rsidP="0065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C32" w:rsidRDefault="00DE2A37">
    <w:pPr>
      <w:pStyle w:val="stBilgi"/>
    </w:pPr>
    <w:r>
      <w:tab/>
    </w:r>
    <w:r>
      <w:tab/>
      <w:t>TR21/25/</w:t>
    </w:r>
    <w:r w:rsidR="004825D9" w:rsidRPr="004825D9">
      <w:t xml:space="preserve"> ALT_SGA </w:t>
    </w:r>
    <w:r>
      <w:t>EK-</w:t>
    </w:r>
    <w:r w:rsidR="00AB7222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27D7"/>
    <w:rsid w:val="00034616"/>
    <w:rsid w:val="0006063C"/>
    <w:rsid w:val="00064C89"/>
    <w:rsid w:val="000E1254"/>
    <w:rsid w:val="0015074B"/>
    <w:rsid w:val="002645AB"/>
    <w:rsid w:val="0029639D"/>
    <w:rsid w:val="002B3C8F"/>
    <w:rsid w:val="002D2C04"/>
    <w:rsid w:val="00300FD8"/>
    <w:rsid w:val="00326F90"/>
    <w:rsid w:val="00356279"/>
    <w:rsid w:val="003D50B4"/>
    <w:rsid w:val="00423A2E"/>
    <w:rsid w:val="004312FE"/>
    <w:rsid w:val="004825D9"/>
    <w:rsid w:val="00577931"/>
    <w:rsid w:val="00641479"/>
    <w:rsid w:val="00657C32"/>
    <w:rsid w:val="00670F7F"/>
    <w:rsid w:val="006A1E09"/>
    <w:rsid w:val="006B5EB8"/>
    <w:rsid w:val="006B7197"/>
    <w:rsid w:val="006F3BFB"/>
    <w:rsid w:val="00741401"/>
    <w:rsid w:val="00746085"/>
    <w:rsid w:val="0079671F"/>
    <w:rsid w:val="007A7025"/>
    <w:rsid w:val="0081242C"/>
    <w:rsid w:val="008649BE"/>
    <w:rsid w:val="008D718C"/>
    <w:rsid w:val="00911371"/>
    <w:rsid w:val="00936D9B"/>
    <w:rsid w:val="00961B8E"/>
    <w:rsid w:val="00AA1D8D"/>
    <w:rsid w:val="00AB7222"/>
    <w:rsid w:val="00AD0FF7"/>
    <w:rsid w:val="00B03EA7"/>
    <w:rsid w:val="00B223D8"/>
    <w:rsid w:val="00B47730"/>
    <w:rsid w:val="00B54DFE"/>
    <w:rsid w:val="00BD5A1B"/>
    <w:rsid w:val="00CB0664"/>
    <w:rsid w:val="00CB09A3"/>
    <w:rsid w:val="00CF1CEE"/>
    <w:rsid w:val="00D330F2"/>
    <w:rsid w:val="00D764B2"/>
    <w:rsid w:val="00DD4FF4"/>
    <w:rsid w:val="00DE2A37"/>
    <w:rsid w:val="00DE6221"/>
    <w:rsid w:val="00E55484"/>
    <w:rsid w:val="00F13F6B"/>
    <w:rsid w:val="00F1424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D3979B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aliases w:val="Liste Parçası"/>
    <w:basedOn w:val="Normal"/>
    <w:link w:val="ListeParagrafChar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eParagrafChar">
    <w:name w:val="Liste Paragraf Char"/>
    <w:aliases w:val="Liste Parçası Char"/>
    <w:basedOn w:val="VarsaylanParagrafYazTipi"/>
    <w:link w:val="ListeParagraf"/>
    <w:uiPriority w:val="34"/>
    <w:locked/>
    <w:rsid w:val="00300FD8"/>
  </w:style>
  <w:style w:type="character" w:styleId="Kpr">
    <w:name w:val="Hyperlink"/>
    <w:basedOn w:val="VarsaylanParagrafYazTipi"/>
    <w:uiPriority w:val="99"/>
    <w:semiHidden/>
    <w:unhideWhenUsed/>
    <w:rsid w:val="00B03EA7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2B3C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kyaka.org.tr/upload/Node/33637/files/uyelik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343FC2-063F-4003-8DD8-B2E83EF0E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 Sinan SERT</cp:lastModifiedBy>
  <cp:revision>10</cp:revision>
  <dcterms:created xsi:type="dcterms:W3CDTF">2025-06-02T08:00:00Z</dcterms:created>
  <dcterms:modified xsi:type="dcterms:W3CDTF">2025-06-26T13:11:00Z</dcterms:modified>
  <cp:category/>
</cp:coreProperties>
</file>